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8907339" name="430bdf10-f5b2-11ef-b860-2b6890d3bc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9365591" name="430bdf10-f5b2-11ef-b860-2b6890d3bc5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4379701" name="4c5753b0-f5b2-11ef-be84-1b3baa20da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9829420" name="4c5753b0-f5b2-11ef-be84-1b3baa20da5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Haus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3154708" name="ab827230-f5c5-11ef-935f-f942326fb6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4644682" name="ab827230-f5c5-11ef-935f-f942326fb6c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57803477" name="b0eae040-f5c5-11ef-88eb-b9a86a0fb6b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7959538" name="b0eae040-f5c5-11ef-88eb-b9a86a0fb6b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Spielzimmer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abgehängte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6093744" name="b7dcf230-f5de-11ef-bb05-17d3c67ca4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0095613" name="b7dcf230-f5de-11ef-bb05-17d3c67ca4e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134550" name="d1a8f330-f5de-11ef-a3bc-f3923f8519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3852872" name="d1a8f330-f5de-11ef-a3bc-f3923f85193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ganzea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Wasserleitungwn</w:t>
            </w:r>
          </w:p>
          <w:p>
            <w:pPr>
              <w:spacing w:before="0" w:after="0"/>
            </w:pPr>
            <w:r>
              <w:t>gelb/ braun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3497240" name="fb5ffa80-f5e2-11ef-99c5-7d0c9043bd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4178609" name="fb5ffa80-f5e2-11ef-99c5-7d0c9043bd6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257238" name="00500440-f5e3-11ef-bcf9-cd0968e8280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2744699" name="00500440-f5e3-11ef-bcf9-cd0968e8280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Lüftungsraum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Lüftung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6602534" name="e4abd5f0-f5e4-11ef-829b-f140a28679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8559734" name="e4abd5f0-f5e4-11ef-829b-f140a286798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7889617" name="fcfea470-f5e4-11ef-a604-2dba8106e0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4861154" name="fcfea470-f5e4-11ef-a604-2dba8106e0e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GS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diverse Anwendungen möglich </w:t>
            </w:r>
          </w:p>
          <w:p>
            <w:pPr>
              <w:spacing w:before="0" w:after="0"/>
            </w:pPr>
            <w:r>
              <w:t>Abzug und Steigzone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58096081" name="4629ea50-f5e6-11ef-9740-af01fc66ed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2993101" name="4629ea50-f5e6-11ef-9740-af01fc66eda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78952108" name="553059d0-f5e6-11ef-98f7-6fe8702ba9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9651213" name="553059d0-f5e6-11ef-98f7-6fe8702ba95f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PAK:</w:t>
            </w:r>
          </w:p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Sitzplatz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Diverse Anwendungen möglich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0068372" name="2b50b7b0-f5e9-11ef-976b-c14ccdc2cf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4009950" name="2b50b7b0-f5e9-11ef-976b-c14ccdc2cfed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0786735" name="3344d9b0-f5e9-11ef-8c44-398a2e2db9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2444170" name="3344d9b0-f5e9-11ef-8c44-398a2e2db90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Vordach</w:t>
            </w:r>
          </w:p>
          <w:p>
            <w:pPr>
              <w:spacing w:before="0" w:after="0"/>
            </w:pPr>
            <w:r>
              <w:t>Garage 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4031982" name="609c5d20-f5e9-11ef-8e99-0dbf9d1a00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0461394" name="609c5d20-f5e9-11ef-8e99-0dbf9d1a002b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7553616" name="67907440-f5e9-11ef-be0b-0f2a62cad66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2518099" name="67907440-f5e9-11ef-be0b-0f2a62cad662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 Uetikon am See</w:t>
          </w:r>
        </w:p>
        <w:p>
          <w:pPr>
            <w:spacing w:before="0" w:after="0"/>
          </w:pPr>
          <w:r>
            <w:t>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